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2285906" name="019e3b2f-7747-7fbc-8c21-b772bc18b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44518" name="019e3b2f-7747-7fbc-8c21-b772bc18b79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832929" name="019e3b42-aa1f-7153-836d-e69493e7a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494968" name="019e3b42-aa1f-7153-836d-e69493e7a6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6815540" name="019e3b30-130e-7d8f-bfe8-4744117c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216926" name="019e3b30-130e-7d8f-bfe8-4744117c48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529342" name="019e3ad2-0edd-7197-a5a8-e3e1db614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879910" name="019e3ad2-0edd-7197-a5a8-e3e1db614a7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185470" name="019e3ad3-7109-7f00-8446-14b595cc3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121180" name="019e3ad3-7109-7f00-8446-14b595cc39d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359775" name="019e3ad7-d3d0-7dbf-ae61-6f18aaa75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308745" name="019e3ad7-d3d0-7dbf-ae61-6f18aaa7520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Fitnessstudio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9096461" name="019e3b07-2d5e-7c68-88b4-5d6d826fc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49417" name="019e3b07-2d5e-7c68-88b4-5d6d826fc3c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Saunaraum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0535134" name="019e3b16-db02-728d-9319-23bdfd6ab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109983" name="019e3b16-db02-728d-9319-23bdfd6abe4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521243" name="019e3b18-e1ac-7abe-b18a-af37ea2805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971050" name="019e3b18-e1ac-7abe-b18a-af37ea28056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188158" name="019e3b30-a688-7bf1-9124-44dc295e3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550683" name="019e3b30-a688-7bf1-9124-44dc295e39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182524" name="019e3b43-a5f9-7155-9f41-a74f74322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484118" name="019e3b43-a5f9-7155-9f41-a74f743229a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199728" name="019e3b48-b44a-76d9-8ef9-298e45834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139298" name="019e3b48-b44a-76d9-8ef9-298e45834b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006900" name="019e3b51-958b-79f5-b30b-7bea70b66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8466" name="019e3b51-958b-79f5-b30b-7bea70b669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Fitnessstudio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359874" name="019e3b0a-c00d-78c1-96a8-c31a6bd5e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886319" name="019e3b0a-c00d-78c1-96a8-c31a6bd5ee7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8945778" name="019e3b31-131a-7a73-b4c0-35f8cacf2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511416" name="019e3b31-131a-7a73-b4c0-35f8cacf275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2952997" name="019e3b44-3417-738b-90bf-18c9b5f6f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848854" name="019e3b44-3417-738b-90bf-18c9b5f6f4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1954925" name="019e3b49-8746-772b-9cdd-fe97ab969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109159" name="019e3b49-8746-772b-9cdd-fe97ab96902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384153" name="019e3b52-55d8-7ecc-ac30-6ee0f3d6c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74597" name="019e3b52-55d8-7ecc-ac30-6ee0f3d6c4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007194" name="019e3b03-ea11-7015-9c40-6cfe3adf4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866963" name="019e3b03-ea11-7015-9c40-6cfe3adf4c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36087" name="019e3b10-d074-7abc-8808-6e5bf0bcc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628454" name="019e3b10-d074-7abc-8808-6e5bf0bcc10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191175" name="019e3b12-4821-70b0-8d09-b716c5a5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917741" name="019e3b12-4821-70b0-8d09-b716c5a5131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870554" name="019e3b14-28a8-77dd-ba2a-9fada2edb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765441" name="019e3b14-28a8-77dd-ba2a-9fada2edbb0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Ekektroheizung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427415" name="019e3b1a-2a47-7295-ac25-8e9c07d9f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109629" name="019e3b1a-2a47-7295-ac25-8e9c07d9f86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Holzheizung </w:t>
            </w:r>
          </w:p>
        </w:tc>
        <w:tc>
          <w:p>
            <w:pPr>
              <w:spacing w:before="0" w:after="0" w:line="240" w:lineRule="auto"/>
            </w:pPr>
            <w:r>
              <w:t>Holzheizung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715947" name="019e3b1b-e284-7bf1-92d1-35aa00d394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373758" name="019e3b1b-e284-7bf1-92d1-35aa00d3944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951771" name="019e3b20-9380-73ce-8524-d85fd8566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371643" name="019e3b20-9380-73ce-8524-d85fd8566c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804296" name="019e3b34-849e-7b22-a243-e059a2308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567849" name="019e3b34-849e-7b22-a243-e059a23080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003657" name="019e3b45-7829-75b7-8c3a-f0d324231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969598" name="019e3b45-7829-75b7-8c3a-f0d3242313c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2197265" name="019e3b52-f2c7-7811-afdb-cb32ad8013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86382" name="019e3b52-f2c7-7811-afdb-cb32ad8013c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6028187" name="019e3b53-f9a8-785f-86f6-154fe8167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720524" name="019e3b53-f9a8-785f-86f6-154fe81677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Igelweg 11, 5036 Oberentfelden</w:t>
          </w:r>
        </w:p>
        <w:p>
          <w:pPr>
            <w:spacing w:before="0" w:after="0"/>
          </w:pPr>
          <w:r>
            <w:t>DN 913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